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EMSI-CONTEXT.MODE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Code</w:t>
            </w:r>
          </w:p>
        </w:tc>
        <w:tc>
          <w:tcPr>
            <w:tcW w:type="dxa" w:w="2160"/>
          </w:tcPr>
          <w:p>
            <w:r>
              <w:t>Libellé niveau 1</w:t>
            </w:r>
          </w:p>
        </w:tc>
        <w:tc>
          <w:tcPr>
            <w:tcW w:type="dxa" w:w="2160"/>
          </w:tcPr>
          <w:p>
            <w:r>
              <w:t>Description</w:t>
            </w:r>
          </w:p>
        </w:tc>
        <w:tc>
          <w:tcPr>
            <w:tcW w:type="dxa" w:w="2160"/>
          </w:tcPr>
          <w:p>
            <w:r>
              <w:t>Commentaire</w:t>
            </w:r>
          </w:p>
        </w:tc>
      </w:tr>
      <w:tr>
        <w:tc>
          <w:tcPr>
            <w:tcW w:type="dxa" w:w="2160"/>
          </w:tcPr>
          <w:p>
            <w:r>
              <w:t>ACTUAL</w:t>
            </w:r>
          </w:p>
        </w:tc>
        <w:tc>
          <w:tcPr>
            <w:tcW w:type="dxa" w:w="2160"/>
          </w:tcPr>
          <w:p>
            <w:r>
              <w:t>Réel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EXCERCS</w:t>
            </w:r>
          </w:p>
        </w:tc>
        <w:tc>
          <w:tcPr>
            <w:tcW w:type="dxa" w:w="2160"/>
          </w:tcPr>
          <w:p>
            <w:r>
              <w:t>Exercice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SYSTEM</w:t>
            </w:r>
          </w:p>
        </w:tc>
        <w:tc>
          <w:tcPr>
            <w:tcW w:type="dxa" w:w="2160"/>
          </w:tcPr>
          <w:p>
            <w:r>
              <w:t>Test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TEST</w:t>
            </w:r>
          </w:p>
        </w:tc>
        <w:tc>
          <w:tcPr>
            <w:tcW w:type="dxa" w:w="2160"/>
          </w:tcPr>
          <w:p>
            <w:r>
              <w:t xml:space="preserve">Test technique 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60DA62-D43B-4B07-B783-D534058AC59A}"/>
</file>

<file path=customXml/itemProps3.xml><?xml version="1.0" encoding="utf-8"?>
<ds:datastoreItem xmlns:ds="http://schemas.openxmlformats.org/officeDocument/2006/customXml" ds:itemID="{2E42C784-B9C7-4325-AA5B-1325D5163639}"/>
</file>

<file path=customXml/itemProps4.xml><?xml version="1.0" encoding="utf-8"?>
<ds:datastoreItem xmlns:ds="http://schemas.openxmlformats.org/officeDocument/2006/customXml" ds:itemID="{D32CD90E-ABE7-48CC-A445-2BB38693D0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